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Unter Treppe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Treppe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474265" name="019d487a-09de-7165-8e7a-88882ac6c5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6610153" name="019d487a-09de-7165-8e7a-88882ac6c53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0741264" name="019d487a-36ce-7bed-9dc2-998e2788bc0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6003423" name="019d487a-36ce-7bed-9dc2-998e2788bc0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113313" name="019d4894-e2af-7d18-a1a4-a706b1963ae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3057154" name="019d4894-e2af-7d18-a1a4-a706b1963ae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051223" name="019d4895-d8de-71f4-8341-0d42cc1075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5968943" name="019d4895-d8de-71f4-8341-0d42cc1075b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Boiler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Boiler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5830505" name="019d489b-5a86-7c38-b62a-752e023cce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0577670" name="019d489b-5a86-7c38-b62a-752e023cce5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3352906" name="019d489b-bf04-79c4-88e4-5d48da57c1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3797328" name="019d489b-bf04-79c4-88e4-5d48da57c14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Gross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0669206" name="019d48a3-5c9c-763d-a556-1916aa620c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9970225" name="019d48a3-5c9c-763d-a556-1916aa620ce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4528253" name="019d48a3-9018-748a-a08b-48641f0fdc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7722416" name="019d48a3-9018-748a-a08b-48641f0fdca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9010739" name="019d48b5-1d27-7052-a66a-ca4e0df200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9491227" name="019d48b5-1d27-7052-a66a-ca4e0df2002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7724610" name="019d48b5-4532-7694-931c-b2523ee13e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3756673" name="019d48b5-4532-7694-931c-b2523ee13eb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2812941" name="019d48c8-3822-7e3c-940a-982282f459c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4385042" name="019d48c8-3822-7e3c-940a-982282f459c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2752472" name="019d48c8-5f45-7251-9fad-101625b8e9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1212125" name="019d48c8-5f45-7251-9fad-101625b8e9f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Pausenraum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1536814" name="019d48ce-7977-784d-af64-0c089fd67f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8511107" name="019d48ce-7977-784d-af64-0c089fd67f0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8902961" name="019d48ce-b12b-7a1b-b5cb-8f5b2ea0b6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0040068" name="019d48ce-b12b-7a1b-b5cb-8f5b2ea0b6a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 Bettlachstraße 140, 2540 Grenchen</w:t>
          </w:r>
        </w:p>
        <w:p>
          <w:pPr>
            <w:spacing w:before="0" w:after="0"/>
          </w:pPr>
          <w:r>
            <w:t>814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